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5BE2F" w14:textId="35979FF0" w:rsidR="00BD6160" w:rsidRPr="00DA7E41" w:rsidRDefault="006F361F" w:rsidP="00297B0F">
      <w:pPr>
        <w:keepNext/>
        <w:widowControl w:val="0"/>
        <w:spacing w:before="240" w:after="60" w:line="320" w:lineRule="atLeast"/>
        <w:outlineLvl w:val="1"/>
        <w:rPr>
          <w:rFonts w:ascii="Arial" w:eastAsia="Times New Roman" w:hAnsi="Arial" w:cs="Arial"/>
          <w:b/>
          <w:color w:val="002060"/>
          <w:sz w:val="22"/>
          <w:szCs w:val="22"/>
          <w:lang w:eastAsia="nl-NL"/>
        </w:rPr>
      </w:pPr>
      <w:r>
        <w:rPr>
          <w:rFonts w:ascii="Arial" w:eastAsia="Times New Roman" w:hAnsi="Arial" w:cs="Arial"/>
          <w:b/>
          <w:color w:val="002060"/>
          <w:sz w:val="22"/>
          <w:szCs w:val="22"/>
          <w:lang w:eastAsia="nl-NL"/>
        </w:rPr>
        <w:t>Bijlage 11</w:t>
      </w:r>
      <w:r w:rsidR="00DA7E41">
        <w:rPr>
          <w:rFonts w:ascii="Arial" w:eastAsia="Times New Roman" w:hAnsi="Arial" w:cs="Arial"/>
          <w:b/>
          <w:color w:val="002060"/>
          <w:sz w:val="22"/>
          <w:szCs w:val="22"/>
          <w:lang w:eastAsia="nl-NL"/>
        </w:rPr>
        <w:t xml:space="preserve"> </w:t>
      </w:r>
      <w:r w:rsidR="00546C79" w:rsidRPr="00DA7E41">
        <w:rPr>
          <w:rFonts w:ascii="Arial" w:eastAsia="Times New Roman" w:hAnsi="Arial" w:cs="Arial"/>
          <w:b/>
          <w:color w:val="002060"/>
          <w:sz w:val="22"/>
          <w:szCs w:val="22"/>
          <w:lang w:eastAsia="nl-NL"/>
        </w:rPr>
        <w:t>Invulblad referentie</w:t>
      </w:r>
    </w:p>
    <w:p w14:paraId="5CE5639B" w14:textId="1A4B27E1" w:rsidR="00B10220" w:rsidRPr="00DA7E41" w:rsidRDefault="00B10220" w:rsidP="00B10220">
      <w:pPr>
        <w:rPr>
          <w:rFonts w:ascii="Arial" w:hAnsi="Arial" w:cs="Arial"/>
          <w:color w:val="002060"/>
        </w:rPr>
      </w:pPr>
      <w:r w:rsidRPr="00DA7E41">
        <w:rPr>
          <w:rFonts w:ascii="Arial" w:hAnsi="Arial" w:cs="Arial"/>
          <w:color w:val="002060"/>
        </w:rPr>
        <w:t>Omdat wij het belangrijk vinden dat onze nieuwe samenwerkingspartners beschikken over recente ervaring met het kwalitatief leveren van de door ons gevraagde dienste</w:t>
      </w:r>
      <w:r w:rsidR="00D57B8F" w:rsidRPr="00DA7E41">
        <w:rPr>
          <w:rFonts w:ascii="Arial" w:hAnsi="Arial" w:cs="Arial"/>
          <w:color w:val="002060"/>
        </w:rPr>
        <w:t>n</w:t>
      </w:r>
      <w:r w:rsidRPr="00DA7E41">
        <w:rPr>
          <w:rFonts w:ascii="Arial" w:hAnsi="Arial" w:cs="Arial"/>
          <w:color w:val="002060"/>
        </w:rPr>
        <w:t xml:space="preserve">, vragen wij u </w:t>
      </w:r>
      <w:r w:rsidR="00614F56" w:rsidRPr="00DA7E41">
        <w:rPr>
          <w:rFonts w:ascii="Arial" w:hAnsi="Arial" w:cs="Arial"/>
          <w:color w:val="002060"/>
        </w:rPr>
        <w:t>om referenties aan te leveren.</w:t>
      </w:r>
    </w:p>
    <w:p w14:paraId="382DCD78" w14:textId="324E765E" w:rsidR="00BD6160" w:rsidRPr="00B10220" w:rsidRDefault="00B10220" w:rsidP="00B10220">
      <w:pPr>
        <w:rPr>
          <w:rFonts w:cs="Calibri"/>
          <w:snapToGrid/>
        </w:rPr>
      </w:pPr>
      <w:r w:rsidRPr="00B10220">
        <w:rPr>
          <w:rFonts w:cs="Calibri"/>
        </w:rPr>
        <w:t xml:space="preserve"> </w:t>
      </w:r>
    </w:p>
    <w:p w14:paraId="50303781" w14:textId="77777777" w:rsidR="00BD6160" w:rsidRPr="00DA7E41" w:rsidRDefault="008D7885" w:rsidP="00BD6160">
      <w:pPr>
        <w:widowControl w:val="0"/>
        <w:rPr>
          <w:rFonts w:ascii="Arial" w:eastAsia="Times New Roman" w:hAnsi="Arial" w:cs="Arial"/>
          <w:b/>
          <w:color w:val="002060"/>
          <w:lang w:eastAsia="nl-NL"/>
        </w:rPr>
      </w:pPr>
      <w:r w:rsidRPr="00DA7E41">
        <w:rPr>
          <w:rFonts w:ascii="Arial" w:eastAsia="Times New Roman" w:hAnsi="Arial" w:cs="Arial"/>
          <w:b/>
          <w:color w:val="002060"/>
          <w:lang w:eastAsia="nl-NL"/>
        </w:rPr>
        <w:t>Zorgaanbied</w:t>
      </w:r>
      <w:r w:rsidR="00BD6160" w:rsidRPr="00DA7E41">
        <w:rPr>
          <w:rFonts w:ascii="Arial" w:eastAsia="Times New Roman" w:hAnsi="Arial" w:cs="Arial"/>
          <w:b/>
          <w:color w:val="002060"/>
          <w:lang w:eastAsia="nl-NL"/>
        </w:rPr>
        <w:t xml:space="preserve">er dient onderstaand model te gebruiken voor het aanleveren van de referenties. </w:t>
      </w:r>
    </w:p>
    <w:p w14:paraId="64CE3191" w14:textId="77777777" w:rsidR="00BD6160" w:rsidRPr="00210A9B" w:rsidRDefault="00BD6160" w:rsidP="00BD6160">
      <w:pPr>
        <w:widowControl w:val="0"/>
        <w:rPr>
          <w:rFonts w:eastAsia="Times New Roman"/>
          <w:b/>
          <w:lang w:eastAsia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BD6160" w:rsidRPr="00210A9B" w14:paraId="35261219" w14:textId="77777777" w:rsidTr="00CC5514">
        <w:tc>
          <w:tcPr>
            <w:tcW w:w="4673" w:type="dxa"/>
          </w:tcPr>
          <w:p w14:paraId="07E41C66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Naam</w:t>
            </w:r>
            <w:r w:rsidR="00F3546B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</w:t>
            </w:r>
            <w:r w:rsidR="008D7885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zorgaanbieder (deelnemer)</w:t>
            </w:r>
          </w:p>
          <w:p w14:paraId="552231D2" w14:textId="77777777" w:rsidR="00BD6160" w:rsidRPr="00CC5514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lang w:eastAsia="nl-NL"/>
              </w:rPr>
            </w:pPr>
          </w:p>
        </w:tc>
        <w:tc>
          <w:tcPr>
            <w:tcW w:w="4389" w:type="dxa"/>
          </w:tcPr>
          <w:p w14:paraId="1BDE2B0B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CC5514" w:rsidRPr="00210A9B" w14:paraId="5AE5AFA4" w14:textId="77777777" w:rsidTr="00736FE2">
        <w:tc>
          <w:tcPr>
            <w:tcW w:w="9062" w:type="dxa"/>
            <w:gridSpan w:val="2"/>
            <w:shd w:val="clear" w:color="auto" w:fill="008080"/>
          </w:tcPr>
          <w:p w14:paraId="4BE6AC14" w14:textId="77777777" w:rsidR="00CC5514" w:rsidRDefault="003D32CE" w:rsidP="00CC5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iCs/>
                <w:color w:val="FFFFFF" w:themeColor="background1"/>
                <w:lang w:eastAsia="nl-NL"/>
              </w:rPr>
            </w:pPr>
            <w:r w:rsidRPr="00DA7E41">
              <w:rPr>
                <w:rFonts w:ascii="Arial" w:eastAsia="Times New Roman" w:hAnsi="Arial" w:cs="Arial"/>
                <w:b/>
                <w:iCs/>
                <w:color w:val="FFFFFF" w:themeColor="background1"/>
                <w:lang w:eastAsia="nl-NL"/>
              </w:rPr>
              <w:t>G</w:t>
            </w:r>
            <w:r w:rsidR="00CC5514" w:rsidRPr="00DA7E41">
              <w:rPr>
                <w:rFonts w:ascii="Arial" w:eastAsia="Times New Roman" w:hAnsi="Arial" w:cs="Arial"/>
                <w:b/>
                <w:iCs/>
                <w:color w:val="FFFFFF" w:themeColor="background1"/>
                <w:lang w:eastAsia="nl-NL"/>
              </w:rPr>
              <w:t>egevens referent</w:t>
            </w:r>
          </w:p>
          <w:p w14:paraId="7C86CFFA" w14:textId="6FB69E60" w:rsidR="00736FE2" w:rsidRPr="00A4324D" w:rsidRDefault="00736FE2" w:rsidP="00CC5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iCs/>
                <w:lang w:eastAsia="nl-NL"/>
              </w:rPr>
            </w:pPr>
          </w:p>
        </w:tc>
      </w:tr>
      <w:tr w:rsidR="00BD6160" w:rsidRPr="00210A9B" w14:paraId="270050E3" w14:textId="77777777" w:rsidTr="00CC5514">
        <w:tc>
          <w:tcPr>
            <w:tcW w:w="4673" w:type="dxa"/>
          </w:tcPr>
          <w:p w14:paraId="10911F67" w14:textId="77777777" w:rsidR="00BD6160" w:rsidRPr="00DA7E41" w:rsidRDefault="00F3546B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Naam </w:t>
            </w:r>
            <w:r w:rsidR="00BD6160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organisatie</w:t>
            </w: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met wie u een overeenkomst had</w:t>
            </w:r>
          </w:p>
          <w:p w14:paraId="2A6E6F7C" w14:textId="77777777" w:rsidR="00C40426" w:rsidRPr="00DA7E41" w:rsidRDefault="00C40426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(gemeente/zorgkantoor/via onderaanneming met andere zorgaanbieder/PGB)</w:t>
            </w:r>
          </w:p>
          <w:p w14:paraId="69B7C34F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  <w:p w14:paraId="49CC90AE" w14:textId="77777777" w:rsidR="000A5308" w:rsidRPr="00DA7E41" w:rsidRDefault="000A5308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u w:val="single"/>
                <w:lang w:eastAsia="nl-NL"/>
              </w:rPr>
              <w:t>Let op!</w:t>
            </w: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In geval van PGB dient de PGB verstrekk</w:t>
            </w:r>
            <w:r w:rsidR="00155A5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ende </w:t>
            </w:r>
            <w:r w:rsidR="00907DD8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centrumgemeente of zorgkantoor</w:t>
            </w: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aangemerkt te worden als referent en dient deze het certificaat in te vullen en ondertekenen.</w:t>
            </w:r>
          </w:p>
        </w:tc>
        <w:tc>
          <w:tcPr>
            <w:tcW w:w="4389" w:type="dxa"/>
          </w:tcPr>
          <w:p w14:paraId="47D73B07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BD6160" w:rsidRPr="00210A9B" w14:paraId="72A3E50E" w14:textId="77777777" w:rsidTr="00CC5514">
        <w:tc>
          <w:tcPr>
            <w:tcW w:w="4673" w:type="dxa"/>
          </w:tcPr>
          <w:p w14:paraId="1981F792" w14:textId="2287D457" w:rsidR="00BD6160" w:rsidRPr="00DA7E41" w:rsidRDefault="00AD61A7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Vestigingsplaats</w:t>
            </w:r>
          </w:p>
          <w:p w14:paraId="2A034A59" w14:textId="53058A48" w:rsidR="00510BBE" w:rsidRPr="00DA7E41" w:rsidRDefault="00510BBE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</w:tc>
        <w:tc>
          <w:tcPr>
            <w:tcW w:w="4389" w:type="dxa"/>
          </w:tcPr>
          <w:p w14:paraId="5B47F58C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BD6160" w:rsidRPr="00210A9B" w14:paraId="3919D694" w14:textId="77777777" w:rsidTr="00CC5514">
        <w:tc>
          <w:tcPr>
            <w:tcW w:w="4673" w:type="dxa"/>
          </w:tcPr>
          <w:p w14:paraId="7FD223BD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Naam contactpersoon</w:t>
            </w:r>
          </w:p>
          <w:p w14:paraId="3BB20DC2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</w:tc>
        <w:tc>
          <w:tcPr>
            <w:tcW w:w="4389" w:type="dxa"/>
          </w:tcPr>
          <w:p w14:paraId="38C6AE4F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7B35EA" w:rsidRPr="00210A9B" w14:paraId="46356F1E" w14:textId="77777777" w:rsidTr="00CC5514">
        <w:tc>
          <w:tcPr>
            <w:tcW w:w="4673" w:type="dxa"/>
          </w:tcPr>
          <w:p w14:paraId="4E386C5E" w14:textId="77777777" w:rsidR="007B35EA" w:rsidRPr="00DA7E41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Functie contactpersoon</w:t>
            </w:r>
          </w:p>
          <w:p w14:paraId="1A284736" w14:textId="3FF5A7F0" w:rsidR="007B35EA" w:rsidRPr="00DA7E41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</w:tc>
        <w:tc>
          <w:tcPr>
            <w:tcW w:w="4389" w:type="dxa"/>
          </w:tcPr>
          <w:p w14:paraId="16409233" w14:textId="77777777" w:rsidR="007B35EA" w:rsidRPr="00210A9B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7B35EA" w:rsidRPr="00210A9B" w14:paraId="3B014C0A" w14:textId="77777777" w:rsidTr="00CC5514">
        <w:tc>
          <w:tcPr>
            <w:tcW w:w="4673" w:type="dxa"/>
          </w:tcPr>
          <w:p w14:paraId="3E359B91" w14:textId="77777777" w:rsidR="007B35EA" w:rsidRPr="00DA7E41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E-mail contactpersoon</w:t>
            </w:r>
          </w:p>
          <w:p w14:paraId="5AA4A55B" w14:textId="3EAE4263" w:rsidR="007B35EA" w:rsidRPr="00DA7E41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</w:tc>
        <w:tc>
          <w:tcPr>
            <w:tcW w:w="4389" w:type="dxa"/>
          </w:tcPr>
          <w:p w14:paraId="79688D4A" w14:textId="77777777" w:rsidR="007B35EA" w:rsidRPr="00210A9B" w:rsidRDefault="007B35EA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BD6160" w:rsidRPr="00210A9B" w14:paraId="3E5A0FD7" w14:textId="77777777" w:rsidTr="00CC5514">
        <w:trPr>
          <w:trHeight w:val="468"/>
        </w:trPr>
        <w:tc>
          <w:tcPr>
            <w:tcW w:w="4673" w:type="dxa"/>
          </w:tcPr>
          <w:p w14:paraId="2F49C95A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Telefoonnummer contactpersoon</w:t>
            </w:r>
          </w:p>
          <w:p w14:paraId="6D09D11B" w14:textId="77777777" w:rsidR="00BD6160" w:rsidRPr="00DA7E41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</w:p>
        </w:tc>
        <w:tc>
          <w:tcPr>
            <w:tcW w:w="4389" w:type="dxa"/>
          </w:tcPr>
          <w:p w14:paraId="2CA7D9C4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  <w:tr w:rsidR="00BD6160" w:rsidRPr="00210A9B" w14:paraId="2BFD4712" w14:textId="77777777" w:rsidTr="00CC5514">
        <w:tc>
          <w:tcPr>
            <w:tcW w:w="4673" w:type="dxa"/>
          </w:tcPr>
          <w:p w14:paraId="0AC1E376" w14:textId="530BE2F1" w:rsidR="00907DD8" w:rsidRPr="00DA7E41" w:rsidRDefault="00463E79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L</w:t>
            </w:r>
            <w:r w:rsidR="00907DD8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icht toe hoeveel</w:t>
            </w:r>
            <w:r w:rsidR="00155A5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cliënten bij u begeleiding 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hebben </w:t>
            </w:r>
            <w:r w:rsidR="00155A5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ontvangen op basis van een </w:t>
            </w:r>
            <w:r w:rsidR="00B90529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Beschermd Wonen </w:t>
            </w:r>
            <w:r w:rsidR="00155A5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indicatie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of soortgelijk </w:t>
            </w:r>
            <w:r w:rsidR="00B80AE4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(*)</w:t>
            </w:r>
            <w:r w:rsidR="00155A5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in de periode van 1 januari 202</w:t>
            </w:r>
            <w:r w:rsidR="002C54E3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5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t/m 31 december 202</w:t>
            </w:r>
            <w:r w:rsidR="002C54E3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5</w:t>
            </w:r>
            <w:r w:rsidR="00CF483A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</w:t>
            </w:r>
            <w:r w:rsidR="00A46954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bij betreffende</w:t>
            </w:r>
            <w:r w:rsidR="00CF483A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referent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.</w:t>
            </w:r>
          </w:p>
          <w:p w14:paraId="4B3FD67F" w14:textId="77777777" w:rsidR="00155A53" w:rsidRPr="00DA7E41" w:rsidRDefault="00F3546B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 </w:t>
            </w:r>
          </w:p>
          <w:p w14:paraId="766D52B0" w14:textId="0739560D" w:rsidR="00B80AE4" w:rsidRPr="00DA7E41" w:rsidRDefault="00B80AE4" w:rsidP="008277F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2060"/>
                <w:lang w:eastAsia="nl-NL"/>
              </w:rPr>
            </w:pPr>
            <w:r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(*) </w:t>
            </w:r>
            <w:r w:rsidR="004D52F3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 xml:space="preserve">Begeleiding vanuit de </w:t>
            </w:r>
            <w:r w:rsidR="003448CE" w:rsidRPr="00DA7E41">
              <w:rPr>
                <w:rFonts w:ascii="Arial" w:eastAsia="Times New Roman" w:hAnsi="Arial" w:cs="Arial"/>
                <w:bCs/>
                <w:color w:val="002060"/>
                <w:lang w:eastAsia="nl-NL"/>
              </w:rPr>
              <w:t>Jeugdwet of Wlz</w:t>
            </w:r>
          </w:p>
        </w:tc>
        <w:tc>
          <w:tcPr>
            <w:tcW w:w="4389" w:type="dxa"/>
          </w:tcPr>
          <w:p w14:paraId="5B0A0F64" w14:textId="77777777" w:rsidR="00BD6160" w:rsidRPr="00210A9B" w:rsidRDefault="00BD6160" w:rsidP="008277F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nl-NL"/>
              </w:rPr>
            </w:pPr>
          </w:p>
        </w:tc>
      </w:tr>
    </w:tbl>
    <w:p w14:paraId="2E9C4BEA" w14:textId="77777777" w:rsidR="00BD6160" w:rsidRPr="00210A9B" w:rsidRDefault="00BD6160" w:rsidP="00BD6160">
      <w:pPr>
        <w:widowControl w:val="0"/>
        <w:tabs>
          <w:tab w:val="left" w:pos="0"/>
        </w:tabs>
        <w:rPr>
          <w:rFonts w:eastAsia="Times New Roman"/>
          <w:b/>
          <w:lang w:eastAsia="nl-NL"/>
        </w:rPr>
      </w:pPr>
    </w:p>
    <w:p w14:paraId="78AE3BC7" w14:textId="77777777" w:rsidR="008277FF" w:rsidRDefault="008277FF" w:rsidP="00BD6160">
      <w:pPr>
        <w:widowControl w:val="0"/>
        <w:rPr>
          <w:rFonts w:ascii="Arial" w:eastAsia="Times New Roman" w:hAnsi="Arial" w:cs="Arial"/>
          <w:b/>
          <w:color w:val="002060"/>
          <w:lang w:eastAsia="nl-NL"/>
        </w:rPr>
      </w:pPr>
      <w:bookmarkStart w:id="0" w:name="_Toc221095174"/>
      <w:bookmarkStart w:id="1" w:name="_Toc228067968"/>
    </w:p>
    <w:p w14:paraId="3861430F" w14:textId="77777777" w:rsidR="008277FF" w:rsidRDefault="008277FF" w:rsidP="00BD6160">
      <w:pPr>
        <w:widowControl w:val="0"/>
        <w:rPr>
          <w:rFonts w:ascii="Arial" w:eastAsia="Times New Roman" w:hAnsi="Arial" w:cs="Arial"/>
          <w:b/>
          <w:color w:val="002060"/>
          <w:lang w:eastAsia="nl-NL"/>
        </w:rPr>
      </w:pPr>
    </w:p>
    <w:p w14:paraId="09617BC4" w14:textId="4F3827F2" w:rsidR="00BD6160" w:rsidRPr="00DA7E41" w:rsidRDefault="00BD6160" w:rsidP="00BD6160">
      <w:pPr>
        <w:widowControl w:val="0"/>
        <w:rPr>
          <w:rFonts w:ascii="Arial" w:eastAsia="Times New Roman" w:hAnsi="Arial" w:cs="Arial"/>
          <w:b/>
          <w:color w:val="002060"/>
          <w:lang w:eastAsia="nl-NL"/>
        </w:rPr>
      </w:pPr>
      <w:r w:rsidRPr="00DA7E41">
        <w:rPr>
          <w:rFonts w:ascii="Arial" w:eastAsia="Times New Roman" w:hAnsi="Arial" w:cs="Arial"/>
          <w:b/>
          <w:color w:val="002060"/>
          <w:lang w:eastAsia="nl-NL"/>
        </w:rPr>
        <w:t>Certificaat (IN TE VULLEN EN TE ONDERTEKENEN DOOR DE REFERENT):</w:t>
      </w:r>
      <w:bookmarkEnd w:id="0"/>
      <w:bookmarkEnd w:id="1"/>
    </w:p>
    <w:p w14:paraId="7BD5C978" w14:textId="77777777" w:rsidR="00BD6160" w:rsidRPr="008C4DD0" w:rsidRDefault="00BD6160" w:rsidP="00BD6160">
      <w:pPr>
        <w:widowControl w:val="0"/>
        <w:rPr>
          <w:rFonts w:eastAsia="Times New Roman"/>
          <w:b/>
          <w:lang w:eastAsia="nl-NL"/>
        </w:rPr>
      </w:pPr>
    </w:p>
    <w:p w14:paraId="539EF46F" w14:textId="59065647" w:rsidR="00BD6160" w:rsidRPr="00DA7E41" w:rsidRDefault="00BD6160" w:rsidP="00A42C2F">
      <w:pPr>
        <w:widowControl w:val="0"/>
        <w:tabs>
          <w:tab w:val="left" w:pos="0"/>
        </w:tabs>
        <w:spacing w:line="400" w:lineRule="atLeast"/>
        <w:rPr>
          <w:rFonts w:ascii="Arial" w:eastAsia="Times New Roman" w:hAnsi="Arial" w:cs="Arial"/>
          <w:color w:val="002060"/>
          <w:lang w:eastAsia="nl-NL"/>
        </w:rPr>
      </w:pPr>
      <w:bookmarkStart w:id="2" w:name="_Toc221095175"/>
      <w:bookmarkStart w:id="3" w:name="_Toc228067969"/>
      <w:bookmarkStart w:id="4" w:name="_Toc231353550"/>
      <w:r w:rsidRPr="00DA7E41">
        <w:rPr>
          <w:rFonts w:ascii="Arial" w:eastAsia="Times New Roman" w:hAnsi="Arial" w:cs="Arial"/>
          <w:color w:val="002060"/>
          <w:lang w:eastAsia="nl-NL"/>
        </w:rPr>
        <w:t>Ondergetekende, ……………………………………………………(naam contactpersoon referent), verklaart dat …………………………………………….(naam</w:t>
      </w:r>
      <w:r w:rsidR="00415917" w:rsidRPr="00DA7E41">
        <w:rPr>
          <w:rFonts w:ascii="Arial" w:eastAsia="Times New Roman" w:hAnsi="Arial" w:cs="Arial"/>
          <w:color w:val="002060"/>
          <w:lang w:eastAsia="nl-NL"/>
        </w:rPr>
        <w:t xml:space="preserve"> deelnemer</w:t>
      </w:r>
      <w:r w:rsidRPr="00DA7E41">
        <w:rPr>
          <w:rFonts w:ascii="Arial" w:eastAsia="Times New Roman" w:hAnsi="Arial" w:cs="Arial"/>
          <w:color w:val="002060"/>
          <w:lang w:eastAsia="nl-NL"/>
        </w:rPr>
        <w:t>) in de periode van</w:t>
      </w:r>
      <w:r w:rsidR="00726C20" w:rsidRPr="00DA7E41">
        <w:rPr>
          <w:rFonts w:ascii="Arial" w:eastAsia="Times New Roman" w:hAnsi="Arial" w:cs="Arial"/>
          <w:color w:val="002060"/>
          <w:lang w:eastAsia="nl-NL"/>
        </w:rPr>
        <w:t xml:space="preserve"> 1 januari 202</w:t>
      </w:r>
      <w:r w:rsidR="002C54E3">
        <w:rPr>
          <w:rFonts w:ascii="Arial" w:eastAsia="Times New Roman" w:hAnsi="Arial" w:cs="Arial"/>
          <w:color w:val="002060"/>
          <w:lang w:eastAsia="nl-NL"/>
        </w:rPr>
        <w:t>5</w:t>
      </w:r>
      <w:r w:rsidRPr="00DA7E41">
        <w:rPr>
          <w:rFonts w:ascii="Arial" w:eastAsia="Times New Roman" w:hAnsi="Arial" w:cs="Arial"/>
          <w:color w:val="002060"/>
          <w:lang w:eastAsia="nl-NL"/>
        </w:rPr>
        <w:t xml:space="preserve"> t</w:t>
      </w:r>
      <w:r w:rsidR="00726C20" w:rsidRPr="00DA7E41">
        <w:rPr>
          <w:rFonts w:ascii="Arial" w:eastAsia="Times New Roman" w:hAnsi="Arial" w:cs="Arial"/>
          <w:color w:val="002060"/>
          <w:lang w:eastAsia="nl-NL"/>
        </w:rPr>
        <w:t>/m 31 december 202</w:t>
      </w:r>
      <w:r w:rsidR="002C54E3">
        <w:rPr>
          <w:rFonts w:ascii="Arial" w:eastAsia="Times New Roman" w:hAnsi="Arial" w:cs="Arial"/>
          <w:color w:val="002060"/>
          <w:lang w:eastAsia="nl-NL"/>
        </w:rPr>
        <w:t>5</w:t>
      </w:r>
      <w:r w:rsidR="00726C20" w:rsidRPr="00DA7E41">
        <w:rPr>
          <w:rFonts w:ascii="Arial" w:eastAsia="Times New Roman" w:hAnsi="Arial" w:cs="Arial"/>
          <w:color w:val="002060"/>
          <w:lang w:eastAsia="nl-NL"/>
        </w:rPr>
        <w:t xml:space="preserve"> </w:t>
      </w:r>
      <w:r w:rsidRPr="00DA7E41">
        <w:rPr>
          <w:rFonts w:ascii="Arial" w:eastAsia="Times New Roman" w:hAnsi="Arial" w:cs="Arial"/>
          <w:color w:val="002060"/>
          <w:lang w:eastAsia="nl-NL"/>
        </w:rPr>
        <w:t xml:space="preserve">de navolgende genoemde diensten inzake ……………………………………………….... </w:t>
      </w:r>
      <w:r w:rsidR="00726C20" w:rsidRPr="00DA7E41">
        <w:rPr>
          <w:rFonts w:ascii="Arial" w:eastAsia="Times New Roman" w:hAnsi="Arial" w:cs="Arial"/>
          <w:color w:val="002060"/>
          <w:lang w:eastAsia="nl-NL"/>
        </w:rPr>
        <w:t>(</w:t>
      </w:r>
      <w:r w:rsidR="00A566BF" w:rsidRPr="00DA7E41">
        <w:rPr>
          <w:rFonts w:ascii="Arial" w:eastAsia="Times New Roman" w:hAnsi="Arial" w:cs="Arial"/>
          <w:color w:val="002060"/>
          <w:lang w:eastAsia="nl-NL"/>
        </w:rPr>
        <w:t xml:space="preserve">soort </w:t>
      </w:r>
      <w:r w:rsidR="00726C20" w:rsidRPr="00DA7E41">
        <w:rPr>
          <w:rFonts w:ascii="Arial" w:eastAsia="Times New Roman" w:hAnsi="Arial" w:cs="Arial"/>
          <w:color w:val="002060"/>
          <w:lang w:eastAsia="nl-NL"/>
        </w:rPr>
        <w:t xml:space="preserve">indicatie) </w:t>
      </w:r>
      <w:r w:rsidRPr="00DA7E41">
        <w:rPr>
          <w:rFonts w:ascii="Arial" w:eastAsia="Times New Roman" w:hAnsi="Arial" w:cs="Arial"/>
          <w:color w:val="002060"/>
          <w:lang w:eastAsia="nl-NL"/>
        </w:rPr>
        <w:t xml:space="preserve">naar behoren heeft uitgevoerd. </w:t>
      </w:r>
    </w:p>
    <w:p w14:paraId="14141946" w14:textId="77777777" w:rsidR="00BD6160" w:rsidRPr="00DA7E41" w:rsidRDefault="00BD6160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lang w:eastAsia="nl-NL"/>
        </w:rPr>
      </w:pPr>
    </w:p>
    <w:p w14:paraId="621A48D3" w14:textId="1B18FA7A" w:rsidR="00BD6160" w:rsidRPr="00DA7E41" w:rsidRDefault="00BD6160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u w:val="single"/>
          <w:lang w:eastAsia="nl-NL"/>
        </w:rPr>
      </w:pPr>
      <w:r w:rsidRPr="00DA7E41">
        <w:rPr>
          <w:rFonts w:ascii="Arial" w:eastAsia="Times New Roman" w:hAnsi="Arial" w:cs="Arial"/>
          <w:color w:val="002060"/>
          <w:u w:val="single"/>
          <w:lang w:eastAsia="nl-NL"/>
        </w:rPr>
        <w:t>Ten aanzien van de uitgevoerde diensten zijn de navolgende bijzonderheden te noemen:</w:t>
      </w:r>
      <w:bookmarkEnd w:id="2"/>
      <w:bookmarkEnd w:id="3"/>
      <w:bookmarkEnd w:id="4"/>
    </w:p>
    <w:p w14:paraId="284DCA93" w14:textId="77777777" w:rsidR="00A566BF" w:rsidRPr="00D12469" w:rsidRDefault="00A566BF" w:rsidP="00BD6160">
      <w:pPr>
        <w:widowControl w:val="0"/>
        <w:tabs>
          <w:tab w:val="left" w:pos="0"/>
        </w:tabs>
        <w:rPr>
          <w:rFonts w:eastAsia="Times New Roman"/>
          <w:u w:val="single"/>
          <w:lang w:eastAsia="nl-NL"/>
        </w:rPr>
      </w:pPr>
    </w:p>
    <w:p w14:paraId="1D7F1DC2" w14:textId="76AC2EDD" w:rsidR="00D12469" w:rsidRDefault="00A566BF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lang w:eastAsia="nl-NL"/>
        </w:rPr>
      </w:pPr>
      <w:r w:rsidRPr="00DA7E41">
        <w:rPr>
          <w:rFonts w:ascii="Arial" w:eastAsia="Times New Roman" w:hAnsi="Arial" w:cs="Arial"/>
          <w:color w:val="002060"/>
          <w:lang w:eastAsia="nl-NL"/>
        </w:rPr>
        <w:t>………………………………………………………………………………………………………………………………………….</w:t>
      </w:r>
    </w:p>
    <w:p w14:paraId="468EC73A" w14:textId="6E7DC81F" w:rsidR="005464E5" w:rsidRDefault="005464E5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lang w:eastAsia="nl-NL"/>
        </w:rPr>
      </w:pPr>
    </w:p>
    <w:p w14:paraId="6A73351C" w14:textId="77777777" w:rsidR="005464E5" w:rsidRPr="00DA7E41" w:rsidRDefault="005464E5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lang w:eastAsia="nl-NL"/>
        </w:rPr>
      </w:pPr>
    </w:p>
    <w:p w14:paraId="2568C1E9" w14:textId="77777777" w:rsidR="00BD6160" w:rsidRPr="00DA7E41" w:rsidRDefault="00BD6160" w:rsidP="00BD6160">
      <w:pPr>
        <w:widowControl w:val="0"/>
        <w:rPr>
          <w:rFonts w:ascii="Arial" w:eastAsia="Times New Roman" w:hAnsi="Arial" w:cs="Arial"/>
          <w:color w:val="002060"/>
          <w:lang w:eastAsia="nl-NL"/>
        </w:rPr>
      </w:pPr>
    </w:p>
    <w:p w14:paraId="3D68887F" w14:textId="0E14B181" w:rsidR="00BD6160" w:rsidRPr="00DA7E41" w:rsidRDefault="00BD6160" w:rsidP="00BD6160">
      <w:pPr>
        <w:widowControl w:val="0"/>
        <w:tabs>
          <w:tab w:val="left" w:pos="0"/>
        </w:tabs>
        <w:rPr>
          <w:rFonts w:ascii="Arial" w:eastAsia="Times New Roman" w:hAnsi="Arial" w:cs="Arial"/>
          <w:color w:val="002060"/>
          <w:lang w:eastAsia="nl-NL"/>
        </w:rPr>
      </w:pPr>
      <w:r w:rsidRPr="00DA7E41">
        <w:rPr>
          <w:rFonts w:ascii="Arial" w:eastAsia="Times New Roman" w:hAnsi="Arial" w:cs="Arial"/>
          <w:color w:val="002060"/>
          <w:lang w:eastAsia="nl-NL"/>
        </w:rPr>
        <w:t>Aldus naar waarheid opgemaakt op:</w:t>
      </w:r>
    </w:p>
    <w:p w14:paraId="0AE1A1EE" w14:textId="59D15479" w:rsidR="00BD6160" w:rsidRPr="00DA7E41" w:rsidRDefault="00BD6160" w:rsidP="00A42C2F">
      <w:pPr>
        <w:widowControl w:val="0"/>
        <w:tabs>
          <w:tab w:val="left" w:pos="0"/>
        </w:tabs>
        <w:spacing w:line="400" w:lineRule="atLeast"/>
        <w:rPr>
          <w:rFonts w:ascii="Arial" w:eastAsia="Times New Roman" w:hAnsi="Arial" w:cs="Arial"/>
          <w:color w:val="002060"/>
          <w:lang w:eastAsia="nl-NL"/>
        </w:rPr>
      </w:pPr>
      <w:r w:rsidRPr="00DA7E41">
        <w:rPr>
          <w:rFonts w:ascii="Arial" w:eastAsia="Times New Roman" w:hAnsi="Arial" w:cs="Arial"/>
          <w:color w:val="002060"/>
          <w:lang w:eastAsia="nl-NL"/>
        </w:rPr>
        <w:t>…………………………….. YYYY, te ……………………………….(plaats),</w:t>
      </w:r>
    </w:p>
    <w:p w14:paraId="675B7D72" w14:textId="4C377869" w:rsidR="00BD6160" w:rsidRPr="00DA7E41" w:rsidRDefault="00BD6160" w:rsidP="00A42C2F">
      <w:pPr>
        <w:widowControl w:val="0"/>
        <w:tabs>
          <w:tab w:val="left" w:pos="0"/>
        </w:tabs>
        <w:spacing w:line="400" w:lineRule="atLeast"/>
        <w:rPr>
          <w:rFonts w:ascii="Arial" w:eastAsia="Times New Roman" w:hAnsi="Arial" w:cs="Arial"/>
          <w:color w:val="002060"/>
          <w:lang w:eastAsia="nl-NL"/>
        </w:rPr>
      </w:pPr>
      <w:r w:rsidRPr="00DA7E41">
        <w:rPr>
          <w:rFonts w:ascii="Arial" w:eastAsia="Times New Roman" w:hAnsi="Arial" w:cs="Arial"/>
          <w:color w:val="002060"/>
          <w:lang w:eastAsia="nl-NL"/>
        </w:rPr>
        <w:t>Door …………………………………………………………(</w:t>
      </w:r>
      <w:r w:rsidR="0020241B" w:rsidRPr="00DA7E41">
        <w:rPr>
          <w:rFonts w:ascii="Arial" w:eastAsia="Times New Roman" w:hAnsi="Arial" w:cs="Arial"/>
          <w:color w:val="002060"/>
          <w:lang w:eastAsia="nl-NL"/>
        </w:rPr>
        <w:t>contactpersoon</w:t>
      </w:r>
      <w:r w:rsidRPr="00DA7E41">
        <w:rPr>
          <w:rFonts w:ascii="Arial" w:eastAsia="Times New Roman" w:hAnsi="Arial" w:cs="Arial"/>
          <w:color w:val="002060"/>
          <w:lang w:eastAsia="nl-NL"/>
        </w:rPr>
        <w:t>) van</w:t>
      </w:r>
    </w:p>
    <w:p w14:paraId="5C57BE3B" w14:textId="5F44E5D6" w:rsidR="00BD6160" w:rsidRPr="00DA7E41" w:rsidRDefault="00BD6160" w:rsidP="00A42C2F">
      <w:pPr>
        <w:widowControl w:val="0"/>
        <w:spacing w:line="400" w:lineRule="atLeast"/>
        <w:rPr>
          <w:rFonts w:ascii="Arial" w:eastAsia="Times New Roman" w:hAnsi="Arial" w:cs="Arial"/>
          <w:color w:val="002060"/>
          <w:lang w:eastAsia="nl-NL"/>
        </w:rPr>
      </w:pPr>
      <w:r w:rsidRPr="00DA7E41">
        <w:rPr>
          <w:rFonts w:ascii="Arial" w:eastAsia="Times New Roman" w:hAnsi="Arial" w:cs="Arial"/>
          <w:color w:val="002060"/>
          <w:lang w:eastAsia="nl-NL"/>
        </w:rPr>
        <w:t>……………………………………………………………… (</w:t>
      </w:r>
      <w:r w:rsidR="00415917" w:rsidRPr="00DA7E41">
        <w:rPr>
          <w:rFonts w:ascii="Arial" w:eastAsia="Times New Roman" w:hAnsi="Arial" w:cs="Arial"/>
          <w:color w:val="002060"/>
          <w:lang w:eastAsia="nl-NL"/>
        </w:rPr>
        <w:t>referent</w:t>
      </w:r>
      <w:r w:rsidRPr="00DA7E41">
        <w:rPr>
          <w:rFonts w:ascii="Arial" w:eastAsia="Times New Roman" w:hAnsi="Arial" w:cs="Arial"/>
          <w:color w:val="002060"/>
          <w:lang w:eastAsia="nl-NL"/>
        </w:rPr>
        <w:t>)</w:t>
      </w:r>
    </w:p>
    <w:p w14:paraId="2D29C942" w14:textId="77777777" w:rsidR="00F91A8A" w:rsidRPr="00DA7E41" w:rsidRDefault="00BD6160" w:rsidP="00A42C2F">
      <w:pPr>
        <w:widowControl w:val="0"/>
        <w:spacing w:line="400" w:lineRule="atLeast"/>
        <w:rPr>
          <w:rFonts w:ascii="Arial" w:eastAsia="Times New Roman" w:hAnsi="Arial" w:cs="Arial"/>
          <w:color w:val="002060"/>
          <w:lang w:eastAsia="nl-NL"/>
        </w:rPr>
      </w:pPr>
      <w:bookmarkStart w:id="5" w:name="_Toc221095176"/>
      <w:r w:rsidRPr="00DA7E41">
        <w:rPr>
          <w:rFonts w:ascii="Arial" w:eastAsia="Times New Roman" w:hAnsi="Arial" w:cs="Arial"/>
          <w:color w:val="002060"/>
          <w:lang w:eastAsia="nl-NL"/>
        </w:rPr>
        <w:t>Handtekening ………………………………………………</w:t>
      </w:r>
      <w:bookmarkEnd w:id="5"/>
    </w:p>
    <w:sectPr w:rsidR="00F91A8A" w:rsidRPr="00DA7E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46D30" w14:textId="77777777" w:rsidR="007248AA" w:rsidRDefault="007248AA" w:rsidP="00F91A8A">
      <w:pPr>
        <w:spacing w:line="240" w:lineRule="auto"/>
      </w:pPr>
      <w:r>
        <w:separator/>
      </w:r>
    </w:p>
  </w:endnote>
  <w:endnote w:type="continuationSeparator" w:id="0">
    <w:p w14:paraId="5F6E5A47" w14:textId="77777777" w:rsidR="007248AA" w:rsidRDefault="007248AA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030371"/>
      <w:docPartObj>
        <w:docPartGallery w:val="Page Numbers (Bottom of Page)"/>
        <w:docPartUnique/>
      </w:docPartObj>
    </w:sdtPr>
    <w:sdtContent>
      <w:p w14:paraId="08E013F5" w14:textId="6B73535F" w:rsidR="008277FF" w:rsidRDefault="008277FF" w:rsidP="00412BEE">
        <w:pPr>
          <w:pStyle w:val="Voettekst"/>
          <w:tabs>
            <w:tab w:val="left" w:pos="3315"/>
            <w:tab w:val="center" w:pos="4536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76A5A06" w14:textId="77777777" w:rsidR="008277FF" w:rsidRDefault="008277F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B0AF" w14:textId="77777777" w:rsidR="007248AA" w:rsidRDefault="007248AA" w:rsidP="00F91A8A">
      <w:pPr>
        <w:spacing w:line="240" w:lineRule="auto"/>
      </w:pPr>
      <w:r>
        <w:separator/>
      </w:r>
    </w:p>
  </w:footnote>
  <w:footnote w:type="continuationSeparator" w:id="0">
    <w:p w14:paraId="4533965C" w14:textId="77777777" w:rsidR="007248AA" w:rsidRDefault="007248AA" w:rsidP="00F91A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315D"/>
    <w:multiLevelType w:val="hybridMultilevel"/>
    <w:tmpl w:val="B33C79A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80805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160"/>
    <w:rsid w:val="000A5308"/>
    <w:rsid w:val="000E27D1"/>
    <w:rsid w:val="00155A53"/>
    <w:rsid w:val="00183BFF"/>
    <w:rsid w:val="00186254"/>
    <w:rsid w:val="001C776B"/>
    <w:rsid w:val="0020241B"/>
    <w:rsid w:val="002151A5"/>
    <w:rsid w:val="00217BFE"/>
    <w:rsid w:val="00297B0F"/>
    <w:rsid w:val="002B3094"/>
    <w:rsid w:val="002C54E3"/>
    <w:rsid w:val="0033334B"/>
    <w:rsid w:val="003448CE"/>
    <w:rsid w:val="003D32CE"/>
    <w:rsid w:val="00412BEE"/>
    <w:rsid w:val="00415917"/>
    <w:rsid w:val="00463E79"/>
    <w:rsid w:val="004D52F3"/>
    <w:rsid w:val="00510BBE"/>
    <w:rsid w:val="005355A5"/>
    <w:rsid w:val="005464E5"/>
    <w:rsid w:val="00546C79"/>
    <w:rsid w:val="00593797"/>
    <w:rsid w:val="00614F56"/>
    <w:rsid w:val="0063599E"/>
    <w:rsid w:val="006C1C74"/>
    <w:rsid w:val="006F361F"/>
    <w:rsid w:val="007248AA"/>
    <w:rsid w:val="00726C20"/>
    <w:rsid w:val="00736FE2"/>
    <w:rsid w:val="00747D8B"/>
    <w:rsid w:val="007A6421"/>
    <w:rsid w:val="007B35EA"/>
    <w:rsid w:val="007D034A"/>
    <w:rsid w:val="007D2AD0"/>
    <w:rsid w:val="008277FF"/>
    <w:rsid w:val="00867F46"/>
    <w:rsid w:val="008907A8"/>
    <w:rsid w:val="008C06D2"/>
    <w:rsid w:val="008C4DD0"/>
    <w:rsid w:val="008D7885"/>
    <w:rsid w:val="00907DD8"/>
    <w:rsid w:val="00A42C2F"/>
    <w:rsid w:val="00A4324D"/>
    <w:rsid w:val="00A46954"/>
    <w:rsid w:val="00A566BF"/>
    <w:rsid w:val="00A9425F"/>
    <w:rsid w:val="00AD61A7"/>
    <w:rsid w:val="00AF2095"/>
    <w:rsid w:val="00B10220"/>
    <w:rsid w:val="00B47BFF"/>
    <w:rsid w:val="00B80AE4"/>
    <w:rsid w:val="00B90529"/>
    <w:rsid w:val="00BA1B56"/>
    <w:rsid w:val="00BD6160"/>
    <w:rsid w:val="00BE2C5A"/>
    <w:rsid w:val="00C40426"/>
    <w:rsid w:val="00C4694D"/>
    <w:rsid w:val="00CC5514"/>
    <w:rsid w:val="00CD2271"/>
    <w:rsid w:val="00CF483A"/>
    <w:rsid w:val="00D12469"/>
    <w:rsid w:val="00D137DC"/>
    <w:rsid w:val="00D57B8F"/>
    <w:rsid w:val="00DA7E41"/>
    <w:rsid w:val="00E01FBE"/>
    <w:rsid w:val="00F3546B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9392E"/>
  <w15:docId w15:val="{0F71BA18-1194-4A38-B3EF-821E3875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napToGrid w:val="0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6160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4042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40426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4042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4042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40426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04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0426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10220"/>
    <w:pPr>
      <w:spacing w:after="160" w:line="256" w:lineRule="auto"/>
      <w:ind w:left="72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Ottevangers, Iris</dc:creator>
  <cp:lastModifiedBy>Daniëlle Arts - Derks</cp:lastModifiedBy>
  <cp:revision>3</cp:revision>
  <dcterms:created xsi:type="dcterms:W3CDTF">2021-04-06T13:22:00Z</dcterms:created>
  <dcterms:modified xsi:type="dcterms:W3CDTF">2026-03-27T11:25:00Z</dcterms:modified>
</cp:coreProperties>
</file>